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4.OG rechts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90115340" name="01a01df6-8f18-7667-b08d-36cd72ec22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105585" name="01a01df6-8f18-7667-b08d-36cd72ec22f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4.OG rechts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1837963" name="01a01df9-3172-7803-b2d7-e84dfba9b9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9984735" name="01a01df9-3172-7803-b2d7-e84dfba9b94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4.OG rechts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69739890" name="01a01dfa-2051-766d-8ec5-15773b677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7195575" name="01a01dfa-2051-766d-8ec5-15773b677df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4.OG rechts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06483661" name="01a01dfb-f626-7d6b-a1fc-7cfebe5de7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9910336" name="01a01dfb-f626-7d6b-a1fc-7cfebe5de7e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Reitbahnstrasse 39, Rorschach</w:t>
          </w:r>
        </w:p>
        <w:p>
          <w:pPr>
            <w:spacing w:before="0" w:after="0"/>
          </w:pPr>
          <w:r>
            <w:t>DN 1136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